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262062" name="019e6329-da81-787b-8642-18b893ae7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907554" name="019e6329-da81-787b-8642-18b893ae76a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/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1106307" name="019e632a-a50a-7203-b589-f75919ca49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86953" name="019e632a-a50a-7203-b589-f75919ca49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526095" name="019e632b-b4e0-7b61-aaa1-8d0118609a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50238" name="019e632b-b4e0-7b61-aaa1-8d0118609a8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1244998" name="019e6337-c078-747c-96a3-0e97393c54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530470" name="019e6337-c078-747c-96a3-0e97393c549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14877" name="019e636a-6e60-7cc5-9e4b-c27105f4b8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25933" name="019e636a-6e60-7cc5-9e4b-c27105f4b80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Glasmosaik hinder Wandplatte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978422" name="019e633a-4a30-75a3-bb3d-3e9bd74b3f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141043" name="019e633a-4a30-75a3-bb3d-3e9bd74b3fa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030204" name="019e634a-76f9-7e1c-b95e-7ebf7cf8f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860326" name="019e634a-76f9-7e1c-b95e-7ebf7cf8f7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1629156" name="019e6350-a02a-7abb-9235-263a22fcc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111432" name="019e6350-a02a-7abb-9235-263a22fcc5c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264834" name="019e635c-3890-785e-968b-11df5c060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6722" name="019e635c-3890-785e-968b-11df5c06088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0785767" name="019e6360-db07-7276-97d8-aa2750ae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731813" name="019e6360-db07-7276-97d8-aa2750aeba6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854978" name="019e633d-a37a-7ac1-bf0f-f9017787e4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62663" name="019e633d-a37a-7ac1-bf0f-f9017787e47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7139952" name="019e6356-9650-7985-8aff-2a94cd22ef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3817" name="019e6356-9650-7985-8aff-2a94cd22efa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347446" name="019e635d-954d-75fa-86f6-52d71b8ea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0734" name="019e635d-954d-75fa-86f6-52d71b8ea0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084876" name="019e6374-615b-719e-9979-125c9af79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390272" name="019e6374-615b-719e-9979-125c9af79e9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443912" name="019e637a-fe2d-7126-9209-ac08d1b96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637286" name="019e637a-fe2d-7126-9209-ac08d1b96df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6894967" name="019e6349-b9a7-7345-87be-09043b141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162618" name="019e6349-b9a7-7345-87be-09043b1416f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989821" name="019e634f-1cc1-7d26-a004-763fd7d6b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906818" name="019e634f-1cc1-7d26-a004-763fd7d6b6a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0664727" name="019e6359-cabe-7bfe-93d9-4b3ce8fdb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308342" name="019e6359-cabe-7bfe-93d9-4b3ce8fdbec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555838" name="019e635e-d403-77a7-bb66-6e8063b77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654541" name="019e635e-d403-77a7-bb66-6e8063b779f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1745820" name="019e635f-b087-75e2-b82b-f389614fe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59325" name="019e635f-b087-75e2-b82b-f389614feb7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104389" name="019e637d-8644-79ce-92b5-a004704f9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300910" name="019e637d-8644-79ce-92b5-a004704f9a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071345" name="019e6381-8f73-7474-a8f3-3e89a34ed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98475" name="019e6381-8f73-7474-a8f3-3e89a34ede7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9348769" name="019e6386-06ab-70a2-b9fc-e9f619fcd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838406" name="019e6386-06ab-70a2-b9fc-e9f619fcd12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536287" name="019e6344-add4-766d-9a2d-f5cac03d4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409927" name="019e6344-add4-766d-9a2d-f5cac03d44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79685" name="019e6374-ffa8-7e8c-b9a8-b366e24ec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758998" name="019e6374-ffa8-7e8c-b9a8-b366e24ecae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04447" name="019e6346-eeed-7ddb-8c89-73217cab6f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362420" name="019e6346-eeed-7ddb-8c89-73217cab6fd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0861619" name="019e634b-d4ea-76f9-9775-ae42cc88e4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704446" name="019e634b-d4ea-76f9-9775-ae42cc88e4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9605338" name="019e6373-9778-7045-98a2-eaafaaa18b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351489" name="019e6373-9778-7045-98a2-eaafaaa18b5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2403488" name="019e6375-cb24-7f61-9a11-81f650b0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688800" name="019e6375-cb24-7f61-9a11-81f650b0de1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1659679" name="019e637c-49bc-7475-84ed-5fb2adf09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429659" name="019e637c-49bc-7475-84ed-5fb2adf09fb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964612" name="019e637f-e1b9-77bb-a6e1-4c8e54e7ea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953251" name="019e637f-e1b9-77bb-a6e1-4c8e54e7ea4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359871" name="019e6384-986e-7fba-84e9-a422c502d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64962" name="019e6384-986e-7fba-84e9-a422c502dc5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557857" name="019e638c-b052-7489-ae44-9686ea4796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522068" name="019e638c-b052-7489-ae44-9686ea47963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Bichwilerstrasse 29, 9242 Oberuzwil </w:t>
          </w:r>
        </w:p>
        <w:p>
          <w:pPr>
            <w:spacing w:before="0" w:after="0"/>
          </w:pPr>
          <w:r>
            <w:t>DN 929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